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1B2650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A675F" w:rsidRPr="001B2650" w:rsidRDefault="002A675F" w:rsidP="002A6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Pr="001B2650">
        <w:rPr>
          <w:rFonts w:ascii="Times New Roman" w:eastAsiaTheme="minorEastAsia" w:hAnsi="Times New Roman"/>
          <w:b/>
          <w:sz w:val="27"/>
          <w:szCs w:val="27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1B2650">
        <w:rPr>
          <w:rFonts w:ascii="Times New Roman" w:eastAsiaTheme="minorEastAsia" w:hAnsi="Times New Roman"/>
          <w:b/>
          <w:sz w:val="27"/>
          <w:szCs w:val="27"/>
        </w:rPr>
        <w:t>76</w:t>
      </w:r>
    </w:p>
    <w:p w:rsidR="002A675F" w:rsidRPr="002A675F" w:rsidRDefault="002A675F" w:rsidP="002A6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2A675F" w:rsidRPr="002A675F" w:rsidRDefault="002A675F" w:rsidP="002A6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6378D8">
        <w:rPr>
          <w:rFonts w:ascii="Times New Roman" w:hAnsi="Times New Roman"/>
          <w:b/>
          <w:bCs/>
          <w:sz w:val="28"/>
          <w:szCs w:val="28"/>
          <w:lang w:val="uk-UA"/>
        </w:rPr>
        <w:t>Шиманській</w:t>
      </w:r>
      <w:proofErr w:type="spellEnd"/>
      <w:r w:rsidR="006378D8">
        <w:rPr>
          <w:rFonts w:ascii="Times New Roman" w:hAnsi="Times New Roman"/>
          <w:b/>
          <w:bCs/>
          <w:sz w:val="28"/>
          <w:szCs w:val="28"/>
          <w:lang w:val="uk-UA"/>
        </w:rPr>
        <w:t xml:space="preserve"> О.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BE2CA1" w:rsidRPr="001236B6" w:rsidRDefault="001A4C7A" w:rsidP="00BE2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>Шиманської</w:t>
      </w:r>
      <w:proofErr w:type="spellEnd"/>
      <w:r w:rsidR="006378D8">
        <w:rPr>
          <w:rFonts w:ascii="Times New Roman" w:hAnsi="Times New Roman"/>
          <w:bCs/>
          <w:sz w:val="28"/>
          <w:szCs w:val="28"/>
          <w:lang w:val="uk-UA"/>
        </w:rPr>
        <w:t xml:space="preserve"> Олесі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BE2CA1" w:rsidRPr="00BE2CA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BE2CA1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BE2C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6378D8" w:rsidRPr="006378D8">
        <w:t xml:space="preserve"> </w:t>
      </w:r>
      <w:proofErr w:type="spellStart"/>
      <w:r w:rsidR="006378D8" w:rsidRPr="006378D8">
        <w:rPr>
          <w:rFonts w:ascii="Times New Roman" w:hAnsi="Times New Roman"/>
          <w:bCs/>
          <w:sz w:val="28"/>
          <w:szCs w:val="28"/>
          <w:lang w:val="uk-UA"/>
        </w:rPr>
        <w:t>Шиманській</w:t>
      </w:r>
      <w:proofErr w:type="spellEnd"/>
      <w:r w:rsidR="006378D8" w:rsidRPr="006378D8">
        <w:rPr>
          <w:rFonts w:ascii="Times New Roman" w:hAnsi="Times New Roman"/>
          <w:bCs/>
          <w:sz w:val="28"/>
          <w:szCs w:val="28"/>
          <w:lang w:val="uk-UA"/>
        </w:rPr>
        <w:t xml:space="preserve"> Олесі Василівні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>60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 xml:space="preserve"> 0,2500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>0,3500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proofErr w:type="spellStart"/>
      <w:r w:rsidR="006378D8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6378D8">
        <w:rPr>
          <w:rFonts w:ascii="Times New Roman" w:hAnsi="Times New Roman"/>
          <w:bCs/>
          <w:sz w:val="28"/>
          <w:szCs w:val="28"/>
          <w:lang w:val="uk-UA"/>
        </w:rPr>
        <w:t>23,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BE2C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proofErr w:type="spellStart"/>
      <w:r w:rsidR="006378D8" w:rsidRPr="006378D8">
        <w:rPr>
          <w:rFonts w:ascii="Times New Roman" w:hAnsi="Times New Roman"/>
          <w:bCs/>
          <w:sz w:val="28"/>
          <w:szCs w:val="28"/>
          <w:lang w:val="uk-UA"/>
        </w:rPr>
        <w:t>Шиманській</w:t>
      </w:r>
      <w:proofErr w:type="spellEnd"/>
      <w:r w:rsidR="006378D8" w:rsidRPr="006378D8">
        <w:rPr>
          <w:rFonts w:ascii="Times New Roman" w:hAnsi="Times New Roman"/>
          <w:bCs/>
          <w:sz w:val="28"/>
          <w:szCs w:val="28"/>
          <w:lang w:val="uk-UA"/>
        </w:rPr>
        <w:t xml:space="preserve"> Олесі Василівні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BE2C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BE2CA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BE2CA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52E0B" w:rsidRPr="001B2650" w:rsidRDefault="001A4C7A" w:rsidP="00BE2CA1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1B2650">
        <w:rPr>
          <w:b/>
          <w:sz w:val="28"/>
          <w:szCs w:val="28"/>
        </w:rPr>
        <w:t>Міський  голова                                    С.Волинський</w:t>
      </w:r>
    </w:p>
    <w:p w:rsidR="00C23241" w:rsidRPr="001B2650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C23241" w:rsidRPr="001B2650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B2650"/>
    <w:rsid w:val="001F46B0"/>
    <w:rsid w:val="00256734"/>
    <w:rsid w:val="00297B13"/>
    <w:rsid w:val="002A675F"/>
    <w:rsid w:val="00317446"/>
    <w:rsid w:val="00385534"/>
    <w:rsid w:val="003914DE"/>
    <w:rsid w:val="00402717"/>
    <w:rsid w:val="004D3624"/>
    <w:rsid w:val="005A0493"/>
    <w:rsid w:val="00606D34"/>
    <w:rsid w:val="006378D8"/>
    <w:rsid w:val="006F5B6A"/>
    <w:rsid w:val="00773856"/>
    <w:rsid w:val="0081342E"/>
    <w:rsid w:val="00870D21"/>
    <w:rsid w:val="0087494E"/>
    <w:rsid w:val="008A3AE8"/>
    <w:rsid w:val="008D6670"/>
    <w:rsid w:val="00956534"/>
    <w:rsid w:val="00B31307"/>
    <w:rsid w:val="00B52E0B"/>
    <w:rsid w:val="00BE2CA1"/>
    <w:rsid w:val="00BF4B1F"/>
    <w:rsid w:val="00C227D5"/>
    <w:rsid w:val="00C23241"/>
    <w:rsid w:val="00C36CA8"/>
    <w:rsid w:val="00D87CE5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19644-5DE7-4429-8D29-9720B934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2021-03-15T06:45:00Z</cp:lastPrinted>
  <dcterms:created xsi:type="dcterms:W3CDTF">2021-02-16T14:33:00Z</dcterms:created>
  <dcterms:modified xsi:type="dcterms:W3CDTF">2021-03-15T06:46:00Z</dcterms:modified>
</cp:coreProperties>
</file>